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423912" name="da69a09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87950" name="da69a090-0d7b-11f1-83ed-a3400c1ae2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688979" name="f76c3fb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52136" name="f76c3fb0-0d74-11f1-83ed-a3400c1ae22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7768872" name="0ab2a2d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001116" name="0ab2a2d0-0d75-11f1-83ed-a3400c1ae22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4885885" name="d03ddae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719347" name="d03ddae0-0d77-11f1-83ed-a3400c1ae2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822603" name="45b1f02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315692" name="45b1f020-0d75-11f1-83ed-a3400c1ae22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034487" name="63c781b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736086" name="63c781b0-0d75-11f1-83ed-a3400c1ae2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071987" name="2d2a441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118457" name="2d2a4410-0d77-11f1-83ed-a3400c1ae22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9816699" name="4350bcb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658404" name="4350bcb0-0d77-11f1-83ed-a3400c1ae2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0751924" name="f3107f5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469802" name="f3107f50-0d77-11f1-83ed-a3400c1ae22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Esszimmer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353450" name="9cbbb56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275023" name="9cbbb560-0d78-11f1-83ed-a3400c1ae2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008578" name="c0eadc9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911575" name="c0eadc90-0d78-11f1-83ed-a3400c1ae2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65228" name="5632319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341854" name="56323190-0d79-11f1-83ed-a3400c1ae2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334668" name="6726dc8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692732" name="6726dc80-0d79-11f1-83ed-a3400c1ae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106613" name="771450a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659494" name="771450a0-0d79-11f1-83ed-a3400c1ae2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065058" name="5b7e218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739641" name="5b7e2180-0d7a-11f1-83ed-a3400c1ae22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963970" name="06e2523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715944" name="06e25230-0d7b-11f1-83ed-a3400c1ae22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4320209" name="ad8116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31075" name="ad811620-0d7c-11f1-83ed-a3400c1ae22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7432771" name="e9e6f85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98247" name="e9e6f850-0d7c-11f1-83ed-a3400c1ae2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Hehlstrasse 9, 8135 Langnau am Albis</w:t>
          </w:r>
        </w:p>
        <w:p>
          <w:pPr>
            <w:spacing w:before="0" w:after="0"/>
          </w:pPr>
          <w:r>
            <w:t>730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